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DA738" w14:textId="77777777" w:rsidR="00A151C0" w:rsidRDefault="00A151C0" w:rsidP="00A151C0">
      <w:pPr>
        <w:pStyle w:val="NoSpacing"/>
      </w:pPr>
      <w:bookmarkStart w:id="0" w:name="_Toc334096301"/>
      <w:r>
        <w:t>0050-2023-0024</w:t>
      </w:r>
    </w:p>
    <w:p w14:paraId="5AEABD25" w14:textId="359CFB33" w:rsidR="00BD05EA" w:rsidRDefault="00BD05EA" w:rsidP="00221ACB">
      <w:pPr>
        <w:pStyle w:val="Bijlage"/>
      </w:pPr>
      <w:r>
        <w:t xml:space="preserve">Bijlage </w:t>
      </w:r>
      <w:r w:rsidR="00541E14">
        <w:t>‘</w:t>
      </w:r>
      <w:r>
        <w:t>Akkoordverklaring</w:t>
      </w:r>
      <w:bookmarkEnd w:id="0"/>
      <w:r w:rsidR="00541E14">
        <w:t>’</w:t>
      </w:r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14:paraId="5AEABD2D" w14:textId="77777777" w:rsidTr="32AD0342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EABD26" w14:textId="2E6DBAEF" w:rsidR="00BD05EA" w:rsidRPr="00D503D1" w:rsidRDefault="009E7602" w:rsidP="32AD0342">
            <w:r>
              <w:t>Europese a</w:t>
            </w:r>
            <w:r w:rsidR="00BD05EA">
              <w:t>anbesteding</w:t>
            </w:r>
            <w:r w:rsidR="2CC30A7F">
              <w:t xml:space="preserve">: </w:t>
            </w:r>
            <w:r w:rsidR="186CB0D8">
              <w:t>‘</w:t>
            </w:r>
            <w:r w:rsidR="2CC30A7F">
              <w:t>Boeken Inholland</w:t>
            </w:r>
            <w:r w:rsidR="2996DBDA">
              <w:t>'</w:t>
            </w:r>
          </w:p>
          <w:p w14:paraId="5AEABD27" w14:textId="77777777" w:rsidR="00BD05EA" w:rsidRPr="00BD05EA" w:rsidRDefault="00BD05EA">
            <w:pPr>
              <w:rPr>
                <w:szCs w:val="18"/>
              </w:rPr>
            </w:pPr>
          </w:p>
          <w:p w14:paraId="5AEABD28" w14:textId="77777777"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14:paraId="5AEABD29" w14:textId="77777777" w:rsidR="00BD05EA" w:rsidRPr="009E7602" w:rsidRDefault="00BD05EA" w:rsidP="00BD05EA">
            <w:pPr>
              <w:rPr>
                <w:szCs w:val="18"/>
              </w:rPr>
            </w:pPr>
          </w:p>
          <w:p w14:paraId="5AEABD2A" w14:textId="75A77C33" w:rsidR="00BD05EA" w:rsidRPr="009E7602" w:rsidRDefault="00400FEC" w:rsidP="006E3446">
            <w:pPr>
              <w:pStyle w:val="ListParagraph"/>
              <w:numPr>
                <w:ilvl w:val="0"/>
                <w:numId w:val="31"/>
              </w:numPr>
            </w:pPr>
            <w:r>
              <w:t>Aanbestedingsleidraad, a</w:t>
            </w:r>
            <w:r w:rsidR="00BD05EA">
              <w:t xml:space="preserve">lle </w:t>
            </w:r>
            <w:r w:rsidR="006E3446">
              <w:t>voorwaarden, vereisten</w:t>
            </w:r>
            <w:r w:rsidR="3E7FA0BD">
              <w:t xml:space="preserve">, </w:t>
            </w:r>
            <w:r w:rsidR="006E3446">
              <w:t>eisen</w:t>
            </w:r>
            <w:r w:rsidR="6889B985">
              <w:t xml:space="preserve"> (PvE)</w:t>
            </w:r>
            <w:r w:rsidR="006E3446">
              <w:t xml:space="preserve"> </w:t>
            </w:r>
            <w:r w:rsidR="66442861">
              <w:t xml:space="preserve">en alle onlosmakelijke bijlagen bijbehorend bij de aanbestedingsleidraad </w:t>
            </w:r>
            <w:r w:rsidR="006E3446">
              <w:t xml:space="preserve">voor deze gehele aanbestedingsprocedure, zoals opgenomen in de aanbestedingsstukken inclusief de Nota(’s) van Inlichtingen </w:t>
            </w:r>
            <w:r w:rsidR="00BD05EA">
              <w:t>en verklaart hij dat hij g</w:t>
            </w:r>
            <w:r w:rsidR="009E7602">
              <w:t xml:space="preserve">edurende de looptijd van de </w:t>
            </w:r>
            <w:r w:rsidR="00070DD9">
              <w:t>Dienstverleningsovereenkomst</w:t>
            </w:r>
            <w:r w:rsidR="00BD05EA">
              <w:t xml:space="preserve"> </w:t>
            </w:r>
            <w:r w:rsidR="006E3446">
              <w:t>daar</w:t>
            </w:r>
            <w:r w:rsidR="00BD05EA">
              <w:t>aan</w:t>
            </w:r>
            <w:r w:rsidR="006E3446">
              <w:t xml:space="preserve"> </w:t>
            </w:r>
            <w:r w:rsidR="00BD05EA">
              <w:t>zal voldoen en blijven voldoen.</w:t>
            </w:r>
          </w:p>
          <w:p w14:paraId="5AEABD2B" w14:textId="6BA8517D" w:rsidR="00BD05EA" w:rsidRPr="00BD05EA" w:rsidRDefault="00BD05EA" w:rsidP="00BD05EA">
            <w:r>
              <w:br/>
              <w:t>Inschrijver</w:t>
            </w:r>
            <w:r w:rsidR="007725D4">
              <w:t xml:space="preserve"> verklaart</w:t>
            </w:r>
            <w:r>
              <w:t xml:space="preserve"> dat zijn rechtsgeldige ondertekening geldt voor alle door hem bij</w:t>
            </w:r>
            <w:r w:rsidR="00552087">
              <w:t xml:space="preserve"> </w:t>
            </w:r>
            <w:r>
              <w:t>Inschrijving ingediende documenten</w:t>
            </w:r>
            <w:r w:rsidR="007725D4">
              <w:t xml:space="preserve"> inclusief het Uniform Europees Aanbestedingsdocument</w:t>
            </w:r>
            <w:r w:rsidR="0EAF2704">
              <w:t xml:space="preserve"> (UEA)</w:t>
            </w:r>
            <w:r>
              <w:t>.</w:t>
            </w:r>
          </w:p>
          <w:p w14:paraId="5AEABD2C" w14:textId="77777777"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14:paraId="5AEABD32" w14:textId="77777777" w:rsidTr="32AD0342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2E" w14:textId="77777777"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14:paraId="5AEABD2F" w14:textId="77777777"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93F4E6" w14:textId="0C32CC36" w:rsidR="009F143D" w:rsidRPr="006E3446" w:rsidRDefault="00E34A6F" w:rsidP="32AD0342">
            <w:pPr>
              <w:tabs>
                <w:tab w:val="left" w:pos="284"/>
                <w:tab w:val="left" w:pos="850"/>
                <w:tab w:val="left" w:pos="2779"/>
              </w:tabs>
              <w:rPr>
                <w:lang w:val="es-ES"/>
              </w:rPr>
            </w:pPr>
            <w:proofErr w:type="spellStart"/>
            <w:r w:rsidRPr="32AD0342">
              <w:rPr>
                <w:lang w:val="es-ES"/>
              </w:rPr>
              <w:t>Europese</w:t>
            </w:r>
            <w:proofErr w:type="spellEnd"/>
            <w:r w:rsidRPr="32AD0342">
              <w:rPr>
                <w:lang w:val="es-ES"/>
              </w:rPr>
              <w:t xml:space="preserve"> </w:t>
            </w:r>
            <w:proofErr w:type="spellStart"/>
            <w:r w:rsidRPr="32AD0342">
              <w:rPr>
                <w:lang w:val="es-ES"/>
              </w:rPr>
              <w:t>aanbesteding</w:t>
            </w:r>
            <w:proofErr w:type="spellEnd"/>
            <w:r w:rsidRPr="32AD0342">
              <w:rPr>
                <w:lang w:val="es-ES"/>
              </w:rPr>
              <w:t xml:space="preserve"> </w:t>
            </w:r>
            <w:proofErr w:type="spellStart"/>
            <w:r w:rsidRPr="32AD0342">
              <w:rPr>
                <w:lang w:val="es-ES"/>
              </w:rPr>
              <w:t>volgens</w:t>
            </w:r>
            <w:proofErr w:type="spellEnd"/>
            <w:r w:rsidRPr="32AD0342">
              <w:rPr>
                <w:lang w:val="es-ES"/>
              </w:rPr>
              <w:t xml:space="preserve"> de </w:t>
            </w:r>
            <w:proofErr w:type="spellStart"/>
            <w:r w:rsidRPr="32AD0342">
              <w:rPr>
                <w:lang w:val="es-ES"/>
              </w:rPr>
              <w:t>openbare</w:t>
            </w:r>
            <w:proofErr w:type="spellEnd"/>
            <w:r w:rsidRPr="32AD0342">
              <w:rPr>
                <w:lang w:val="es-ES"/>
              </w:rPr>
              <w:t xml:space="preserve"> </w:t>
            </w:r>
            <w:proofErr w:type="spellStart"/>
            <w:r w:rsidRPr="32AD0342">
              <w:rPr>
                <w:lang w:val="es-ES"/>
              </w:rPr>
              <w:t>procedure</w:t>
            </w:r>
            <w:proofErr w:type="spellEnd"/>
            <w:r w:rsidR="7484BBB1" w:rsidRPr="32AD0342">
              <w:rPr>
                <w:lang w:val="es-ES"/>
              </w:rPr>
              <w:t xml:space="preserve">. </w:t>
            </w:r>
          </w:p>
          <w:p w14:paraId="5AEABD31" w14:textId="671FFD17" w:rsidR="009F143D" w:rsidRPr="006E3446" w:rsidRDefault="7484BBB1" w:rsidP="32AD0342">
            <w:pPr>
              <w:tabs>
                <w:tab w:val="left" w:pos="284"/>
                <w:tab w:val="left" w:pos="850"/>
                <w:tab w:val="left" w:pos="2779"/>
              </w:tabs>
              <w:rPr>
                <w:lang w:val="es-ES"/>
              </w:rPr>
            </w:pPr>
            <w:proofErr w:type="spellStart"/>
            <w:r w:rsidRPr="32AD0342">
              <w:rPr>
                <w:lang w:val="es-ES"/>
              </w:rPr>
              <w:t>Betreft</w:t>
            </w:r>
            <w:proofErr w:type="spellEnd"/>
            <w:r w:rsidRPr="32AD0342">
              <w:rPr>
                <w:lang w:val="es-ES"/>
              </w:rPr>
              <w:t xml:space="preserve"> de </w:t>
            </w:r>
            <w:proofErr w:type="spellStart"/>
            <w:r w:rsidRPr="32AD0342">
              <w:rPr>
                <w:lang w:val="es-ES"/>
              </w:rPr>
              <w:t>levering</w:t>
            </w:r>
            <w:proofErr w:type="spellEnd"/>
            <w:r w:rsidRPr="32AD0342">
              <w:rPr>
                <w:lang w:val="es-ES"/>
              </w:rPr>
              <w:t xml:space="preserve"> van</w:t>
            </w:r>
            <w:r w:rsidR="5ADB6997" w:rsidRPr="32AD0342">
              <w:rPr>
                <w:lang w:val="es-ES"/>
              </w:rPr>
              <w:t xml:space="preserve"> </w:t>
            </w:r>
            <w:proofErr w:type="spellStart"/>
            <w:r w:rsidR="5ADB6997" w:rsidRPr="32AD0342">
              <w:rPr>
                <w:lang w:val="es-ES"/>
              </w:rPr>
              <w:t>boeken</w:t>
            </w:r>
            <w:proofErr w:type="spellEnd"/>
            <w:r w:rsidR="5ADB6997" w:rsidRPr="32AD0342">
              <w:rPr>
                <w:lang w:val="es-ES"/>
              </w:rPr>
              <w:t xml:space="preserve"> </w:t>
            </w:r>
            <w:proofErr w:type="spellStart"/>
            <w:r w:rsidR="5ADB6997" w:rsidRPr="32AD0342">
              <w:rPr>
                <w:lang w:val="es-ES"/>
              </w:rPr>
              <w:t>voor</w:t>
            </w:r>
            <w:proofErr w:type="spellEnd"/>
            <w:r w:rsidR="4C8A46D5" w:rsidRPr="32AD0342">
              <w:rPr>
                <w:lang w:val="es-ES"/>
              </w:rPr>
              <w:t xml:space="preserve"> </w:t>
            </w:r>
            <w:proofErr w:type="spellStart"/>
            <w:r w:rsidR="4C8A46D5" w:rsidRPr="32AD0342">
              <w:rPr>
                <w:lang w:val="es-ES"/>
              </w:rPr>
              <w:t>alle</w:t>
            </w:r>
            <w:proofErr w:type="spellEnd"/>
            <w:r w:rsidR="4C8A46D5" w:rsidRPr="32AD0342">
              <w:rPr>
                <w:lang w:val="es-ES"/>
              </w:rPr>
              <w:t xml:space="preserve"> </w:t>
            </w:r>
            <w:r w:rsidR="5ADB6997" w:rsidRPr="32AD0342">
              <w:rPr>
                <w:lang w:val="es-ES"/>
              </w:rPr>
              <w:t>Inholland</w:t>
            </w:r>
            <w:r w:rsidR="773AF14E" w:rsidRPr="32AD0342">
              <w:rPr>
                <w:lang w:val="es-ES"/>
              </w:rPr>
              <w:t xml:space="preserve"> </w:t>
            </w:r>
            <w:proofErr w:type="spellStart"/>
            <w:r w:rsidR="773AF14E" w:rsidRPr="32AD0342">
              <w:rPr>
                <w:lang w:val="es-ES"/>
              </w:rPr>
              <w:t>locaties</w:t>
            </w:r>
            <w:proofErr w:type="spellEnd"/>
            <w:r w:rsidR="5ADB6997" w:rsidRPr="32AD0342">
              <w:rPr>
                <w:lang w:val="es-ES"/>
              </w:rPr>
              <w:t>.</w:t>
            </w:r>
          </w:p>
        </w:tc>
      </w:tr>
      <w:tr w:rsidR="007725D4" w14:paraId="5AEABD37" w14:textId="77777777" w:rsidTr="32AD0342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3" w14:textId="77777777"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14:paraId="5AEABD34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5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6" w14:textId="77777777"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14:paraId="5AEABD41" w14:textId="77777777" w:rsidTr="32AD0342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38" w14:textId="0C3B2B4A" w:rsidR="00BD05EA" w:rsidRDefault="50CFE5B9" w:rsidP="0030704D">
            <w:r>
              <w:t>H</w:t>
            </w:r>
            <w:r w:rsidR="00BD05EA">
              <w:t>andtekening</w:t>
            </w:r>
            <w:r w:rsidR="00922BE2">
              <w:t>(en)</w:t>
            </w:r>
            <w:r w:rsidR="00BD05EA">
              <w:t>:</w:t>
            </w:r>
          </w:p>
          <w:p w14:paraId="5AEABD39" w14:textId="77777777" w:rsidR="00BD05EA" w:rsidRDefault="00BD05EA" w:rsidP="0030704D">
            <w:pPr>
              <w:rPr>
                <w:szCs w:val="18"/>
              </w:rPr>
            </w:pPr>
          </w:p>
          <w:p w14:paraId="5AEABD3A" w14:textId="77777777"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B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C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D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E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14:paraId="5AEABD3F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EABD40" w14:textId="77777777"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14:paraId="5AEABD42" w14:textId="21825633" w:rsidR="00BD05EA" w:rsidRDefault="00BD05EA" w:rsidP="00BD05EA"/>
    <w:p w14:paraId="2031AF08" w14:textId="77777777" w:rsidR="00DB004C" w:rsidRDefault="00DB004C" w:rsidP="00BD05EA"/>
    <w:sectPr w:rsidR="00DB004C" w:rsidSect="0073653F">
      <w:head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3D4A3" w14:textId="77777777" w:rsidR="00D0076D" w:rsidRDefault="00D0076D" w:rsidP="0088501B">
      <w:r>
        <w:separator/>
      </w:r>
    </w:p>
  </w:endnote>
  <w:endnote w:type="continuationSeparator" w:id="0">
    <w:p w14:paraId="009914F5" w14:textId="77777777" w:rsidR="00D0076D" w:rsidRDefault="00D0076D" w:rsidP="0088501B">
      <w:r>
        <w:continuationSeparator/>
      </w:r>
    </w:p>
  </w:endnote>
  <w:endnote w:type="continuationNotice" w:id="1">
    <w:p w14:paraId="731B3811" w14:textId="77777777" w:rsidR="00AF0C00" w:rsidRDefault="00AF0C0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E1BCF" w14:textId="77777777" w:rsidR="00D0076D" w:rsidRDefault="00D0076D" w:rsidP="0088501B">
      <w:r>
        <w:separator/>
      </w:r>
    </w:p>
  </w:footnote>
  <w:footnote w:type="continuationSeparator" w:id="0">
    <w:p w14:paraId="5A62C57E" w14:textId="77777777" w:rsidR="00D0076D" w:rsidRDefault="00D0076D" w:rsidP="0088501B">
      <w:r>
        <w:continuationSeparator/>
      </w:r>
    </w:p>
  </w:footnote>
  <w:footnote w:type="continuationNotice" w:id="1">
    <w:p w14:paraId="3EF70DA0" w14:textId="77777777" w:rsidR="00AF0C00" w:rsidRDefault="00AF0C0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A2B05" w14:textId="430BF04B" w:rsidR="002D79A9" w:rsidRDefault="002D79A9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C92C2BF" wp14:editId="714D7199">
          <wp:simplePos x="0" y="0"/>
          <wp:positionH relativeFrom="page">
            <wp:posOffset>3056255</wp:posOffset>
          </wp:positionH>
          <wp:positionV relativeFrom="page">
            <wp:posOffset>277495</wp:posOffset>
          </wp:positionV>
          <wp:extent cx="1439545" cy="410210"/>
          <wp:effectExtent l="0" t="0" r="8255" b="8890"/>
          <wp:wrapNone/>
          <wp:docPr id="1" name="Afbeelding 1" descr="Inholland_Hogeschool_Magenta_40x11,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holland Hogeschool" descr="Inholland_Hogeschool_Magenta_40x11,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9545" cy="410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 w16cid:durableId="966666644">
    <w:abstractNumId w:val="9"/>
  </w:num>
  <w:num w:numId="2" w16cid:durableId="1963731528">
    <w:abstractNumId w:val="11"/>
  </w:num>
  <w:num w:numId="3" w16cid:durableId="204488275">
    <w:abstractNumId w:val="25"/>
  </w:num>
  <w:num w:numId="4" w16cid:durableId="938216655">
    <w:abstractNumId w:val="10"/>
  </w:num>
  <w:num w:numId="5" w16cid:durableId="1731078189">
    <w:abstractNumId w:val="14"/>
  </w:num>
  <w:num w:numId="6" w16cid:durableId="89589351">
    <w:abstractNumId w:val="17"/>
  </w:num>
  <w:num w:numId="7" w16cid:durableId="798841326">
    <w:abstractNumId w:val="2"/>
  </w:num>
  <w:num w:numId="8" w16cid:durableId="1871986762">
    <w:abstractNumId w:val="1"/>
  </w:num>
  <w:num w:numId="9" w16cid:durableId="1259870390">
    <w:abstractNumId w:val="0"/>
  </w:num>
  <w:num w:numId="10" w16cid:durableId="208226964">
    <w:abstractNumId w:val="7"/>
  </w:num>
  <w:num w:numId="11" w16cid:durableId="1148982790">
    <w:abstractNumId w:val="5"/>
  </w:num>
  <w:num w:numId="12" w16cid:durableId="2013028814">
    <w:abstractNumId w:val="5"/>
  </w:num>
  <w:num w:numId="13" w16cid:durableId="285891093">
    <w:abstractNumId w:val="26"/>
  </w:num>
  <w:num w:numId="14" w16cid:durableId="43988780">
    <w:abstractNumId w:val="3"/>
  </w:num>
  <w:num w:numId="15" w16cid:durableId="1787233313">
    <w:abstractNumId w:val="15"/>
  </w:num>
  <w:num w:numId="16" w16cid:durableId="1598294289">
    <w:abstractNumId w:val="21"/>
  </w:num>
  <w:num w:numId="17" w16cid:durableId="2134324043">
    <w:abstractNumId w:val="8"/>
  </w:num>
  <w:num w:numId="18" w16cid:durableId="635991945">
    <w:abstractNumId w:val="18"/>
  </w:num>
  <w:num w:numId="19" w16cid:durableId="993997331">
    <w:abstractNumId w:val="29"/>
  </w:num>
  <w:num w:numId="20" w16cid:durableId="1787962335">
    <w:abstractNumId w:val="12"/>
  </w:num>
  <w:num w:numId="21" w16cid:durableId="1373535776">
    <w:abstractNumId w:val="20"/>
  </w:num>
  <w:num w:numId="22" w16cid:durableId="39288237">
    <w:abstractNumId w:val="22"/>
  </w:num>
  <w:num w:numId="23" w16cid:durableId="877742882">
    <w:abstractNumId w:val="16"/>
  </w:num>
  <w:num w:numId="24" w16cid:durableId="909778215">
    <w:abstractNumId w:val="24"/>
  </w:num>
  <w:num w:numId="25" w16cid:durableId="699286053">
    <w:abstractNumId w:val="23"/>
  </w:num>
  <w:num w:numId="26" w16cid:durableId="1451972563">
    <w:abstractNumId w:val="6"/>
  </w:num>
  <w:num w:numId="27" w16cid:durableId="966155328">
    <w:abstractNumId w:val="13"/>
  </w:num>
  <w:num w:numId="28" w16cid:durableId="1659380940">
    <w:abstractNumId w:val="19"/>
  </w:num>
  <w:num w:numId="29" w16cid:durableId="526791425">
    <w:abstractNumId w:val="4"/>
  </w:num>
  <w:num w:numId="30" w16cid:durableId="1962297799">
    <w:abstractNumId w:val="28"/>
  </w:num>
  <w:num w:numId="31" w16cid:durableId="193443112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76D"/>
    <w:rsid w:val="000119EB"/>
    <w:rsid w:val="00070DD9"/>
    <w:rsid w:val="00077C3B"/>
    <w:rsid w:val="000E1F3B"/>
    <w:rsid w:val="001648E5"/>
    <w:rsid w:val="001D6F03"/>
    <w:rsid w:val="00221ACB"/>
    <w:rsid w:val="00241548"/>
    <w:rsid w:val="002A6578"/>
    <w:rsid w:val="002B1092"/>
    <w:rsid w:val="002D79A9"/>
    <w:rsid w:val="002E0FD2"/>
    <w:rsid w:val="0030704D"/>
    <w:rsid w:val="00341108"/>
    <w:rsid w:val="0038549E"/>
    <w:rsid w:val="00397F5C"/>
    <w:rsid w:val="003C4BF2"/>
    <w:rsid w:val="00400FEC"/>
    <w:rsid w:val="0040142D"/>
    <w:rsid w:val="0040571B"/>
    <w:rsid w:val="00441141"/>
    <w:rsid w:val="00450447"/>
    <w:rsid w:val="004B0EA1"/>
    <w:rsid w:val="004C364C"/>
    <w:rsid w:val="004D766D"/>
    <w:rsid w:val="00541E14"/>
    <w:rsid w:val="0054700F"/>
    <w:rsid w:val="00552087"/>
    <w:rsid w:val="005A4FBE"/>
    <w:rsid w:val="005D2CF1"/>
    <w:rsid w:val="005D6CB9"/>
    <w:rsid w:val="005E046F"/>
    <w:rsid w:val="006006F5"/>
    <w:rsid w:val="006D1100"/>
    <w:rsid w:val="006D2E66"/>
    <w:rsid w:val="006D2EEC"/>
    <w:rsid w:val="006E3446"/>
    <w:rsid w:val="006F42D7"/>
    <w:rsid w:val="0073653F"/>
    <w:rsid w:val="007430E8"/>
    <w:rsid w:val="00765CD9"/>
    <w:rsid w:val="007725D4"/>
    <w:rsid w:val="007F4AEA"/>
    <w:rsid w:val="0088501B"/>
    <w:rsid w:val="008E3581"/>
    <w:rsid w:val="00905289"/>
    <w:rsid w:val="00922BE2"/>
    <w:rsid w:val="009A6CE3"/>
    <w:rsid w:val="009B3F1A"/>
    <w:rsid w:val="009C3B54"/>
    <w:rsid w:val="009C5CF5"/>
    <w:rsid w:val="009E7602"/>
    <w:rsid w:val="009F143D"/>
    <w:rsid w:val="00A151C0"/>
    <w:rsid w:val="00A32591"/>
    <w:rsid w:val="00A77441"/>
    <w:rsid w:val="00A77ABF"/>
    <w:rsid w:val="00A863E9"/>
    <w:rsid w:val="00AC3B86"/>
    <w:rsid w:val="00AF0C00"/>
    <w:rsid w:val="00B022C4"/>
    <w:rsid w:val="00B04831"/>
    <w:rsid w:val="00B04864"/>
    <w:rsid w:val="00B559E9"/>
    <w:rsid w:val="00B72222"/>
    <w:rsid w:val="00B80650"/>
    <w:rsid w:val="00B93156"/>
    <w:rsid w:val="00B95AA2"/>
    <w:rsid w:val="00BD05EA"/>
    <w:rsid w:val="00BF549C"/>
    <w:rsid w:val="00C225A4"/>
    <w:rsid w:val="00C24899"/>
    <w:rsid w:val="00C36FAA"/>
    <w:rsid w:val="00CA55CC"/>
    <w:rsid w:val="00D0076D"/>
    <w:rsid w:val="00D10219"/>
    <w:rsid w:val="00D503D1"/>
    <w:rsid w:val="00D62112"/>
    <w:rsid w:val="00DA3555"/>
    <w:rsid w:val="00DB004C"/>
    <w:rsid w:val="00DF7B8A"/>
    <w:rsid w:val="00E34A6F"/>
    <w:rsid w:val="00ED7AB9"/>
    <w:rsid w:val="00EE5BBE"/>
    <w:rsid w:val="00F65492"/>
    <w:rsid w:val="00F65FCC"/>
    <w:rsid w:val="00F9187E"/>
    <w:rsid w:val="00FB0705"/>
    <w:rsid w:val="00FE219F"/>
    <w:rsid w:val="00FF0FEF"/>
    <w:rsid w:val="0EAF2704"/>
    <w:rsid w:val="10B25E25"/>
    <w:rsid w:val="186CB0D8"/>
    <w:rsid w:val="1CE8D3BF"/>
    <w:rsid w:val="2996DBDA"/>
    <w:rsid w:val="2CC30A7F"/>
    <w:rsid w:val="32AD0342"/>
    <w:rsid w:val="391C44C6"/>
    <w:rsid w:val="3E7FA0BD"/>
    <w:rsid w:val="3F725DED"/>
    <w:rsid w:val="4C8A46D5"/>
    <w:rsid w:val="50CFE5B9"/>
    <w:rsid w:val="5ADB6997"/>
    <w:rsid w:val="66442861"/>
    <w:rsid w:val="6889B985"/>
    <w:rsid w:val="68A567DF"/>
    <w:rsid w:val="7484BBB1"/>
    <w:rsid w:val="773AF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AEABD23"/>
  <w15:docId w15:val="{678963F8-2E36-4F98-9BFD-8EFE06DF7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Heading1">
    <w:name w:val="heading 1"/>
    <w:basedOn w:val="Normal"/>
    <w:next w:val="Normal"/>
    <w:link w:val="Heading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NoSpacing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Heading2Char">
    <w:name w:val="Heading 2 Char"/>
    <w:basedOn w:val="DefaultParagraphFont"/>
    <w:link w:val="Heading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Heading4Char">
    <w:name w:val="Heading 4 Char"/>
    <w:basedOn w:val="DefaultParagraphFont"/>
    <w:link w:val="Heading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le">
    <w:name w:val="Title"/>
    <w:basedOn w:val="Normal"/>
    <w:next w:val="Normal"/>
    <w:link w:val="Title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HeaderChar">
    <w:name w:val="Header Char"/>
    <w:basedOn w:val="DefaultParagraphFont"/>
    <w:link w:val="Header"/>
    <w:uiPriority w:val="99"/>
    <w:rsid w:val="002E0FD2"/>
    <w:rPr>
      <w:rFonts w:ascii="Verdana" w:hAnsi="Verdana"/>
      <w:sz w:val="13"/>
    </w:rPr>
  </w:style>
  <w:style w:type="paragraph" w:styleId="Footer">
    <w:name w:val="footer"/>
    <w:basedOn w:val="Normal"/>
    <w:link w:val="Footer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FooterChar">
    <w:name w:val="Footer Char"/>
    <w:basedOn w:val="DefaultParagraphFont"/>
    <w:link w:val="Footer"/>
    <w:uiPriority w:val="99"/>
    <w:rsid w:val="002E0FD2"/>
    <w:rPr>
      <w:rFonts w:ascii="Verdana" w:hAnsi="Verdana"/>
      <w:sz w:val="13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stParagraph">
    <w:name w:val="List Paragraph"/>
    <w:basedOn w:val="Lijstalinea1"/>
    <w:link w:val="ListParagraph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stParagraph"/>
    <w:link w:val="LijstmetopsommingstekensChar"/>
    <w:uiPriority w:val="10"/>
    <w:rsid w:val="00B559E9"/>
    <w:pPr>
      <w:numPr>
        <w:numId w:val="6"/>
      </w:numPr>
    </w:pPr>
  </w:style>
  <w:style w:type="table" w:styleId="TableGrid">
    <w:name w:val="Table Grid"/>
    <w:basedOn w:val="TableNorma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stParagraphChar">
    <w:name w:val="List Paragraph Char"/>
    <w:basedOn w:val="DefaultParagraphFont"/>
    <w:link w:val="ListParagraph"/>
    <w:uiPriority w:val="34"/>
    <w:rsid w:val="0073653F"/>
  </w:style>
  <w:style w:type="character" w:customStyle="1" w:styleId="LijstmetopsommingstekensChar">
    <w:name w:val="Lijst met opsommingstekens Char"/>
    <w:basedOn w:val="ListParagraphChar"/>
    <w:link w:val="Lijstmetopsommingstekens"/>
    <w:uiPriority w:val="10"/>
    <w:rsid w:val="002E0FD2"/>
    <w:rPr>
      <w:rFonts w:ascii="Verdana" w:eastAsia="Times New Roman" w:hAnsi="Verdana" w:cs="Times New Roman"/>
      <w:szCs w:val="24"/>
      <w:lang w:eastAsia="nl-NL"/>
    </w:rPr>
  </w:style>
  <w:style w:type="table" w:styleId="LightShading">
    <w:name w:val="Light Shading"/>
    <w:basedOn w:val="TableNorma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ghtShading-Accent3">
    <w:name w:val="Light Shading Accent 3"/>
    <w:basedOn w:val="TableNorma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Heading5Char">
    <w:name w:val="Heading 5 Char"/>
    <w:basedOn w:val="DefaultParagraphFont"/>
    <w:link w:val="Heading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Strong">
    <w:name w:val="Strong"/>
    <w:basedOn w:val="DefaultParagraphFont"/>
    <w:uiPriority w:val="22"/>
    <w:rsid w:val="00ED7AB9"/>
    <w:rPr>
      <w:b/>
      <w:bCs/>
    </w:rPr>
  </w:style>
  <w:style w:type="character" w:styleId="IntenseEmphasis">
    <w:name w:val="Intense Emphasis"/>
    <w:basedOn w:val="DefaultParagraphFont"/>
    <w:uiPriority w:val="21"/>
    <w:rsid w:val="00ED7AB9"/>
    <w:rPr>
      <w:b/>
      <w:bCs/>
      <w:i/>
      <w:iCs/>
      <w:color w:val="F9E11E" w:themeColor="accent1"/>
    </w:rPr>
  </w:style>
  <w:style w:type="character" w:styleId="Emphasis">
    <w:name w:val="Emphasis"/>
    <w:basedOn w:val="DefaultParagraphFont"/>
    <w:uiPriority w:val="20"/>
    <w:rsid w:val="00ED7AB9"/>
    <w:rPr>
      <w:i/>
      <w:iCs/>
    </w:rPr>
  </w:style>
  <w:style w:type="character" w:styleId="SubtleEmphasis">
    <w:name w:val="Subtle Emphasis"/>
    <w:basedOn w:val="DefaultParagraphFont"/>
    <w:uiPriority w:val="19"/>
    <w:rsid w:val="00ED7AB9"/>
    <w:rPr>
      <w:i/>
      <w:iCs/>
      <w:color w:val="A7BFDE" w:themeColor="text1" w:themeTint="7F"/>
    </w:rPr>
  </w:style>
  <w:style w:type="paragraph" w:styleId="Subtitle">
    <w:name w:val="Subtitle"/>
    <w:basedOn w:val="Normal"/>
    <w:next w:val="Normal"/>
    <w:link w:val="Subtitle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rsid w:val="00ED7AB9"/>
    <w:rPr>
      <w:i/>
      <w:iCs/>
      <w:color w:val="4F81BD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ED7AB9"/>
    <w:rPr>
      <w:i/>
      <w:iCs/>
      <w:color w:val="4F81BD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AB9"/>
    <w:rPr>
      <w:b/>
      <w:bCs/>
      <w:i/>
      <w:iCs/>
      <w:color w:val="F9E11E" w:themeColor="accent1"/>
    </w:rPr>
  </w:style>
  <w:style w:type="character" w:styleId="IntenseReference">
    <w:name w:val="Intense Reference"/>
    <w:basedOn w:val="DefaultParagraphFont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Normal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221ACB"/>
    <w:rPr>
      <w:rFonts w:ascii="Verdana" w:hAnsi="Verdana" w:cs="Arial"/>
      <w:b/>
      <w:bCs/>
      <w:kern w:val="32"/>
      <w:sz w:val="24"/>
      <w:szCs w:val="24"/>
      <w:lang w:eastAsia="nl-NL"/>
    </w:rPr>
  </w:style>
  <w:style w:type="paragraph" w:customStyle="1" w:styleId="Bijlage">
    <w:name w:val="Bijlage"/>
    <w:aliases w:val="Formulier"/>
    <w:basedOn w:val="Heading1"/>
    <w:next w:val="Normal"/>
    <w:link w:val="BijlageChar"/>
    <w:autoRedefine/>
    <w:rsid w:val="00221ACB"/>
    <w:pPr>
      <w:keepLines w:val="0"/>
      <w:spacing w:before="240" w:after="240"/>
    </w:pPr>
    <w:rPr>
      <w:rFonts w:eastAsiaTheme="minorHAnsi" w:cs="Arial"/>
      <w:b/>
      <w:kern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6D96244793D34286C44E045E9061FE" ma:contentTypeVersion="6" ma:contentTypeDescription="Een nieuw document maken." ma:contentTypeScope="" ma:versionID="8a067dbaad13f44a0d2d4d18e1b1dd18">
  <xsd:schema xmlns:xsd="http://www.w3.org/2001/XMLSchema" xmlns:xs="http://www.w3.org/2001/XMLSchema" xmlns:p="http://schemas.microsoft.com/office/2006/metadata/properties" xmlns:ns2="1f2ff349-ba03-4677-80d7-ec9427ae4d37" xmlns:ns3="21d843b5-4c64-4e88-aa11-be5be0d9466d" targetNamespace="http://schemas.microsoft.com/office/2006/metadata/properties" ma:root="true" ma:fieldsID="722621919964578a2454a23f08849c8a" ns2:_="" ns3:_="">
    <xsd:import namespace="1f2ff349-ba03-4677-80d7-ec9427ae4d37"/>
    <xsd:import namespace="21d843b5-4c64-4e88-aa11-be5be0d94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2ff349-ba03-4677-80d7-ec9427ae4d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843b5-4c64-4e88-aa11-be5be0d94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EB786A-63FE-48DC-979B-C7C37095B0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41DCE19-4E15-4A23-8C16-F721FEAC3C49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1f2ff349-ba03-4677-80d7-ec9427ae4d37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21d843b5-4c64-4e88-aa11-be5be0d9466d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E8DC8EB-34AF-49FB-A6D5-E0F8AF6990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f2ff349-ba03-4677-80d7-ec9427ae4d37"/>
    <ds:schemaRef ds:uri="21d843b5-4c64-4e88-aa11-be5be0d94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866</Characters>
  <Application>Microsoft Office Word</Application>
  <DocSecurity>0</DocSecurity>
  <Lines>7</Lines>
  <Paragraphs>2</Paragraphs>
  <ScaleCrop>false</ScaleCrop>
  <Company>Rijkswaterstaat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Mullem, Thijs van (CIV)</dc:creator>
  <cp:lastModifiedBy>Brands, Jos</cp:lastModifiedBy>
  <cp:revision>16</cp:revision>
  <dcterms:created xsi:type="dcterms:W3CDTF">2023-01-17T12:15:00Z</dcterms:created>
  <dcterms:modified xsi:type="dcterms:W3CDTF">2024-01-23T12:17:00Z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0x010100396D96244793D34286C44E045E9061FE</vt:lpwstr>
  </property>
</Properties>
</file>